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8452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翰林学院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周海燕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1~11周</w:t>
      </w:r>
    </w:p>
    <w:bookmarkStart w:id="1" w:name="8452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中医内科名家医案选析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(039015—001)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泰州-J2-213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全科201;全科202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中医经典理论与临床应用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(039016—001)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泰州-J2-213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全科201;全科202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